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Sagenstrasse 19, 6318 Walchwil</w:t>
          </w:r>
        </w:p>
        <w:p>
          <w:pPr>
            <w:spacing w:before="0" w:after="0"/>
          </w:pPr>
          <w:r>
            <w:t>DN 1155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